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B909D" w14:textId="18403270" w:rsidR="00F04785" w:rsidRPr="00CE176E" w:rsidRDefault="00C1173E" w:rsidP="00F04785">
      <w:pPr>
        <w:spacing w:line="240" w:lineRule="auto"/>
        <w:ind w:left="504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Specialiųjų p</w:t>
      </w:r>
      <w:r w:rsidR="00F04785" w:rsidRPr="00CE176E">
        <w:rPr>
          <w:rFonts w:ascii="Times New Roman" w:hAnsi="Times New Roman" w:cs="Times New Roman"/>
          <w:sz w:val="24"/>
          <w:szCs w:val="24"/>
          <w:lang w:val="lt-LT"/>
        </w:rPr>
        <w:t>irkimo sąlygų 5 priedas „Pasiūlymų vertinimo kriterijai ir sąlygos“</w:t>
      </w:r>
    </w:p>
    <w:p w14:paraId="285D86F3" w14:textId="77777777" w:rsidR="00F04785" w:rsidRPr="00CE176E" w:rsidRDefault="00F04785" w:rsidP="00F04785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DCC11B6" w14:textId="04CD928F" w:rsidR="00F04785" w:rsidRPr="00CE176E" w:rsidRDefault="00F04785" w:rsidP="00C5482A">
      <w:pPr>
        <w:pStyle w:val="Subtitle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lang w:val="lt-LT"/>
        </w:rPr>
      </w:pPr>
      <w:r w:rsidRPr="00CE176E">
        <w:rPr>
          <w:rFonts w:ascii="Times New Roman" w:hAnsi="Times New Roman" w:cs="Times New Roman"/>
          <w:b/>
          <w:bCs/>
          <w:i w:val="0"/>
          <w:iCs w:val="0"/>
          <w:color w:val="auto"/>
          <w:lang w:val="lt-LT"/>
        </w:rPr>
        <w:t>PASIŪLYMŲ VERTINIMO KRITERIJAI IR SĄLYGOS</w:t>
      </w:r>
    </w:p>
    <w:p w14:paraId="7FB9851D" w14:textId="6E7F7A1A" w:rsidR="00F04785" w:rsidRPr="00CE176E" w:rsidRDefault="00F04785" w:rsidP="00F04785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sz w:val="24"/>
          <w:szCs w:val="24"/>
          <w:lang w:val="lt-LT"/>
        </w:rPr>
        <w:t xml:space="preserve">1.  Perkančioji organizacija ekonomiškai naudingiausią pasiūlymą išrenka pagal kainos ir kokybės santykį. Duomenys, kuriuos savo pasiūlyme turi pateikti tiekėjas, vertinimo kriterijai ir tvarka, pagal kurią vertinami tiekėjo pateikti duomenys, pateikiama </w:t>
      </w:r>
      <w:r w:rsidR="006126F4">
        <w:rPr>
          <w:rFonts w:ascii="Times New Roman" w:hAnsi="Times New Roman" w:cs="Times New Roman"/>
          <w:sz w:val="24"/>
          <w:szCs w:val="24"/>
          <w:lang w:val="lt-LT"/>
        </w:rPr>
        <w:t xml:space="preserve">šiame </w:t>
      </w:r>
      <w:r w:rsidRPr="00CE176E">
        <w:rPr>
          <w:rFonts w:ascii="Times New Roman" w:hAnsi="Times New Roman" w:cs="Times New Roman"/>
          <w:sz w:val="24"/>
          <w:szCs w:val="24"/>
          <w:lang w:val="lt-LT"/>
        </w:rPr>
        <w:t>specialiųjų pirkimo sąlygų 5 priede.</w:t>
      </w:r>
    </w:p>
    <w:p w14:paraId="0CC8A670" w14:textId="08A5CE4A" w:rsidR="00F04785" w:rsidRPr="00CE176E" w:rsidRDefault="00F04785" w:rsidP="00F04785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sz w:val="24"/>
          <w:szCs w:val="24"/>
          <w:lang w:val="lt-LT"/>
        </w:rPr>
        <w:t xml:space="preserve">2. Laimėjusiu pasiūlymu galės būti pripažintas tik 1 (vienas) ekonomiškai naudingiausias pasiūlymas, esantis pasiūlymų eilės pirmojoje vietoje. </w:t>
      </w:r>
    </w:p>
    <w:p w14:paraId="46AC6327" w14:textId="56E28154" w:rsidR="00C5482A" w:rsidRPr="00CE176E" w:rsidRDefault="00000000" w:rsidP="00C5482A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color w:val="auto"/>
          <w:sz w:val="24"/>
          <w:szCs w:val="24"/>
          <w:lang w:val="lt-LT"/>
        </w:rPr>
        <w:t>1. EKONOMINIO NAUDINGUMO VERTINIMO KRITERIJAI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908"/>
        <w:gridCol w:w="2281"/>
        <w:gridCol w:w="2312"/>
      </w:tblGrid>
      <w:tr w:rsidR="001C7415" w:rsidRPr="00CE176E" w14:paraId="791057E8" w14:textId="77777777" w:rsidTr="001C7415">
        <w:tc>
          <w:tcPr>
            <w:tcW w:w="1129" w:type="dxa"/>
          </w:tcPr>
          <w:p w14:paraId="7770E0A7" w14:textId="5B9F947B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Eil.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  <w:proofErr w:type="spellEnd"/>
          </w:p>
        </w:tc>
        <w:tc>
          <w:tcPr>
            <w:tcW w:w="2908" w:type="dxa"/>
          </w:tcPr>
          <w:p w14:paraId="35C8F131" w14:textId="35F0F196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Kriterijus</w:t>
            </w:r>
          </w:p>
        </w:tc>
        <w:tc>
          <w:tcPr>
            <w:tcW w:w="2281" w:type="dxa"/>
          </w:tcPr>
          <w:p w14:paraId="78D9AF6D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Lyginamasis svoris (%)</w:t>
            </w:r>
          </w:p>
        </w:tc>
        <w:tc>
          <w:tcPr>
            <w:tcW w:w="2312" w:type="dxa"/>
          </w:tcPr>
          <w:p w14:paraId="522BE581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metodika</w:t>
            </w:r>
          </w:p>
        </w:tc>
      </w:tr>
      <w:tr w:rsidR="001C7415" w:rsidRPr="00CE176E" w14:paraId="68E9490F" w14:textId="77777777" w:rsidTr="001C7415">
        <w:tc>
          <w:tcPr>
            <w:tcW w:w="1129" w:type="dxa"/>
          </w:tcPr>
          <w:p w14:paraId="5AC280AB" w14:textId="405D23AE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908" w:type="dxa"/>
          </w:tcPr>
          <w:p w14:paraId="03095B84" w14:textId="40676CB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Skambesio kokybė</w:t>
            </w:r>
          </w:p>
        </w:tc>
        <w:tc>
          <w:tcPr>
            <w:tcW w:w="2281" w:type="dxa"/>
          </w:tcPr>
          <w:p w14:paraId="190890BA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45%</w:t>
            </w:r>
          </w:p>
        </w:tc>
        <w:tc>
          <w:tcPr>
            <w:tcW w:w="2312" w:type="dxa"/>
          </w:tcPr>
          <w:p w14:paraId="78A4E4C5" w14:textId="3A1AD05A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C74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Vertinamas tembro sodrumas, skambesio natūralumas, rezonansas, garso švara ir projekcija visame diapazone.</w:t>
            </w:r>
          </w:p>
        </w:tc>
      </w:tr>
      <w:tr w:rsidR="001C7415" w:rsidRPr="00CE176E" w14:paraId="76F9403E" w14:textId="77777777" w:rsidTr="001C7415">
        <w:tc>
          <w:tcPr>
            <w:tcW w:w="1129" w:type="dxa"/>
          </w:tcPr>
          <w:p w14:paraId="0DE44FAA" w14:textId="26500FCE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908" w:type="dxa"/>
          </w:tcPr>
          <w:p w14:paraId="58A4A914" w14:textId="72CF184E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Mechanikos veikimas</w:t>
            </w:r>
          </w:p>
        </w:tc>
        <w:tc>
          <w:tcPr>
            <w:tcW w:w="2281" w:type="dxa"/>
          </w:tcPr>
          <w:p w14:paraId="3FF73BEF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25%</w:t>
            </w:r>
          </w:p>
        </w:tc>
        <w:tc>
          <w:tcPr>
            <w:tcW w:w="2312" w:type="dxa"/>
          </w:tcPr>
          <w:p w14:paraId="0AC3073C" w14:textId="6A30D24F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C74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Vertinamas klavišų ir vožtuvų veikimo tikslumas, mechanikos tylumas, reakcijos greitis, sandarumas ir klavišų išdėstymo ergonomika.</w:t>
            </w:r>
          </w:p>
        </w:tc>
      </w:tr>
      <w:tr w:rsidR="001C7415" w:rsidRPr="00CE176E" w14:paraId="1261AE72" w14:textId="77777777" w:rsidTr="001C7415">
        <w:tc>
          <w:tcPr>
            <w:tcW w:w="1129" w:type="dxa"/>
          </w:tcPr>
          <w:p w14:paraId="0D000F66" w14:textId="5502E32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2908" w:type="dxa"/>
          </w:tcPr>
          <w:p w14:paraId="5322743F" w14:textId="0AD0F2D2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Intonavimo ir registrų balansas</w:t>
            </w:r>
          </w:p>
        </w:tc>
        <w:tc>
          <w:tcPr>
            <w:tcW w:w="2281" w:type="dxa"/>
          </w:tcPr>
          <w:p w14:paraId="6BD27A1D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15%</w:t>
            </w:r>
          </w:p>
        </w:tc>
        <w:tc>
          <w:tcPr>
            <w:tcW w:w="2312" w:type="dxa"/>
          </w:tcPr>
          <w:p w14:paraId="04A39397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Vertinama, kaip instrumentas išlaiko derinimą per visą diapazoną, registrų pusiausvyra.</w:t>
            </w:r>
          </w:p>
        </w:tc>
      </w:tr>
      <w:tr w:rsidR="001C7415" w:rsidRPr="00CE176E" w14:paraId="0D8CBEA1" w14:textId="77777777" w:rsidTr="001C7415">
        <w:tc>
          <w:tcPr>
            <w:tcW w:w="1129" w:type="dxa"/>
          </w:tcPr>
          <w:p w14:paraId="0ED22F10" w14:textId="768C12F9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</w:t>
            </w:r>
          </w:p>
        </w:tc>
        <w:tc>
          <w:tcPr>
            <w:tcW w:w="2908" w:type="dxa"/>
          </w:tcPr>
          <w:p w14:paraId="486E13CB" w14:textId="565B7CDE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Ergonomika ir apdailos kokybė</w:t>
            </w:r>
          </w:p>
        </w:tc>
        <w:tc>
          <w:tcPr>
            <w:tcW w:w="2281" w:type="dxa"/>
          </w:tcPr>
          <w:p w14:paraId="41FA3E6B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5%</w:t>
            </w:r>
          </w:p>
        </w:tc>
        <w:tc>
          <w:tcPr>
            <w:tcW w:w="2312" w:type="dxa"/>
          </w:tcPr>
          <w:p w14:paraId="38396963" w14:textId="7DFDF353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C74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Vertinamas nykščio atramos reguliavimas, instrumento svorio balansas, korpuso apdaila, sujungimų tvirtumas, dvigubo liežuvėlio laikiklio pozicija.</w:t>
            </w:r>
          </w:p>
        </w:tc>
      </w:tr>
      <w:tr w:rsidR="001C7415" w:rsidRPr="00CE176E" w14:paraId="00B6C788" w14:textId="77777777" w:rsidTr="001C7415">
        <w:tc>
          <w:tcPr>
            <w:tcW w:w="1129" w:type="dxa"/>
          </w:tcPr>
          <w:p w14:paraId="0D406D5A" w14:textId="5BD14256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2908" w:type="dxa"/>
          </w:tcPr>
          <w:p w14:paraId="6B79DAC9" w14:textId="30642732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</w:t>
            </w:r>
          </w:p>
        </w:tc>
        <w:tc>
          <w:tcPr>
            <w:tcW w:w="2281" w:type="dxa"/>
          </w:tcPr>
          <w:p w14:paraId="3CCB48FB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10%</w:t>
            </w:r>
          </w:p>
        </w:tc>
        <w:tc>
          <w:tcPr>
            <w:tcW w:w="2312" w:type="dxa"/>
          </w:tcPr>
          <w:p w14:paraId="5DBB97AE" w14:textId="77777777" w:rsidR="001C7415" w:rsidRPr="00CE176E" w:rsidRDefault="001C7415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 pagal mažiausios kainos santykį su vertinamu pasiūlymu.</w:t>
            </w:r>
          </w:p>
        </w:tc>
      </w:tr>
    </w:tbl>
    <w:p w14:paraId="7F114D4C" w14:textId="77777777" w:rsidR="00B461DC" w:rsidRPr="00CE176E" w:rsidRDefault="00000000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color w:val="auto"/>
          <w:sz w:val="24"/>
          <w:szCs w:val="24"/>
          <w:lang w:val="lt-LT"/>
        </w:rPr>
        <w:t>2. VERTINIMO TVARKA</w:t>
      </w:r>
    </w:p>
    <w:p w14:paraId="393A61C5" w14:textId="77777777" w:rsidR="001C7415" w:rsidRPr="001C7415" w:rsidRDefault="00000000" w:rsidP="001C7415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sz w:val="24"/>
          <w:szCs w:val="24"/>
          <w:lang w:val="lt-LT"/>
        </w:rPr>
        <w:br/>
      </w:r>
      <w:r w:rsidR="001C7415" w:rsidRPr="001C7415">
        <w:rPr>
          <w:rFonts w:ascii="Times New Roman" w:hAnsi="Times New Roman" w:cs="Times New Roman"/>
          <w:sz w:val="24"/>
          <w:szCs w:val="24"/>
          <w:lang w:val="lt-LT"/>
        </w:rPr>
        <w:t>Pasiūlymus vertina penkių asmenų komisija, sudaryta iš profesionalių pučiamųjų instrumentų atlikėjų ir muzikos ekspertų.</w:t>
      </w:r>
    </w:p>
    <w:p w14:paraId="0D3B0ABF" w14:textId="0FC586D4" w:rsidR="00F04785" w:rsidRPr="00CE176E" w:rsidRDefault="00000000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sz w:val="24"/>
          <w:szCs w:val="24"/>
          <w:lang w:val="lt-LT"/>
        </w:rPr>
        <w:t>Kiekvienas komisijos narys kiekvienam kokybės kriterijui skiria balą nuo 1 iki 10.</w:t>
      </w:r>
      <w:r w:rsidRPr="00CE176E">
        <w:rPr>
          <w:rFonts w:ascii="Times New Roman" w:hAnsi="Times New Roman" w:cs="Times New Roman"/>
          <w:sz w:val="24"/>
          <w:szCs w:val="24"/>
          <w:lang w:val="lt-LT"/>
        </w:rPr>
        <w:br/>
        <w:t>Galutinis kriterijaus įvertinimas – visų komisijos narių skirtų balų vidurkis.</w:t>
      </w:r>
      <w:r w:rsidRPr="00CE176E">
        <w:rPr>
          <w:rFonts w:ascii="Times New Roman" w:hAnsi="Times New Roman" w:cs="Times New Roman"/>
          <w:sz w:val="24"/>
          <w:szCs w:val="24"/>
          <w:lang w:val="lt-LT"/>
        </w:rPr>
        <w:br/>
        <w:t>Vidurkis dauginamas iš kriterijaus lyginamojo svorio (procentais).</w:t>
      </w:r>
      <w:r w:rsidRPr="00CE176E">
        <w:rPr>
          <w:rFonts w:ascii="Times New Roman" w:hAnsi="Times New Roman" w:cs="Times New Roman"/>
          <w:sz w:val="24"/>
          <w:szCs w:val="24"/>
          <w:lang w:val="lt-LT"/>
        </w:rPr>
        <w:br/>
        <w:t>Kokybės balų suma K sudaro 90 % viso vertinimo, o kainos balas P – 10 %.</w:t>
      </w:r>
      <w:r w:rsidRPr="00CE176E">
        <w:rPr>
          <w:rFonts w:ascii="Times New Roman" w:hAnsi="Times New Roman" w:cs="Times New Roman"/>
          <w:sz w:val="24"/>
          <w:szCs w:val="24"/>
          <w:lang w:val="lt-LT"/>
        </w:rPr>
        <w:br/>
      </w:r>
    </w:p>
    <w:p w14:paraId="5EB809D6" w14:textId="3947CCEE" w:rsidR="00F04785" w:rsidRPr="001C7415" w:rsidRDefault="00F04785" w:rsidP="001C741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color w:val="auto"/>
          <w:sz w:val="24"/>
          <w:szCs w:val="24"/>
          <w:lang w:val="lt-LT"/>
        </w:rPr>
        <w:lastRenderedPageBreak/>
        <w:t>3. KOMISIJOS VERTINIMO LENTELĖ</w:t>
      </w:r>
    </w:p>
    <w:tbl>
      <w:tblPr>
        <w:tblW w:w="9782" w:type="dxa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1134"/>
        <w:gridCol w:w="992"/>
        <w:gridCol w:w="1134"/>
        <w:gridCol w:w="1134"/>
        <w:gridCol w:w="2694"/>
      </w:tblGrid>
      <w:tr w:rsidR="00F04785" w:rsidRPr="00CE176E" w14:paraId="71E48C07" w14:textId="77777777" w:rsidTr="00F04785">
        <w:trPr>
          <w:tblHeader/>
          <w:tblCellSpacing w:w="15" w:type="dxa"/>
        </w:trPr>
        <w:tc>
          <w:tcPr>
            <w:tcW w:w="1515" w:type="dxa"/>
            <w:vAlign w:val="center"/>
            <w:hideMark/>
          </w:tcPr>
          <w:p w14:paraId="6B94DB1E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Kriterijus</w:t>
            </w:r>
          </w:p>
        </w:tc>
        <w:tc>
          <w:tcPr>
            <w:tcW w:w="1104" w:type="dxa"/>
            <w:vAlign w:val="center"/>
            <w:hideMark/>
          </w:tcPr>
          <w:p w14:paraId="48A6F9DF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Komisijos nario 1 balas</w:t>
            </w:r>
          </w:p>
        </w:tc>
        <w:tc>
          <w:tcPr>
            <w:tcW w:w="1104" w:type="dxa"/>
            <w:vAlign w:val="center"/>
            <w:hideMark/>
          </w:tcPr>
          <w:p w14:paraId="48CCB01C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Komisijos nario 2 balas</w:t>
            </w:r>
          </w:p>
        </w:tc>
        <w:tc>
          <w:tcPr>
            <w:tcW w:w="962" w:type="dxa"/>
            <w:vAlign w:val="center"/>
            <w:hideMark/>
          </w:tcPr>
          <w:p w14:paraId="6F8D02AD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Komisijos nario 3 balas</w:t>
            </w:r>
          </w:p>
        </w:tc>
        <w:tc>
          <w:tcPr>
            <w:tcW w:w="1104" w:type="dxa"/>
            <w:vAlign w:val="center"/>
            <w:hideMark/>
          </w:tcPr>
          <w:p w14:paraId="0FACA541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Komisijos nario 4 balas</w:t>
            </w:r>
          </w:p>
        </w:tc>
        <w:tc>
          <w:tcPr>
            <w:tcW w:w="1104" w:type="dxa"/>
            <w:vAlign w:val="center"/>
            <w:hideMark/>
          </w:tcPr>
          <w:p w14:paraId="6D4C7292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Komisijos nario 5 balas</w:t>
            </w:r>
          </w:p>
        </w:tc>
        <w:tc>
          <w:tcPr>
            <w:tcW w:w="2649" w:type="dxa"/>
            <w:vAlign w:val="center"/>
            <w:hideMark/>
          </w:tcPr>
          <w:p w14:paraId="28D44194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Vidurkis</w:t>
            </w:r>
          </w:p>
        </w:tc>
      </w:tr>
      <w:tr w:rsidR="00F04785" w:rsidRPr="00CE176E" w14:paraId="37BF24AD" w14:textId="77777777" w:rsidTr="00F04785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67DCCA66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Skambesio kokybė</w:t>
            </w:r>
          </w:p>
        </w:tc>
        <w:tc>
          <w:tcPr>
            <w:tcW w:w="1104" w:type="dxa"/>
            <w:vAlign w:val="center"/>
            <w:hideMark/>
          </w:tcPr>
          <w:p w14:paraId="1C4D8D97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663D87DC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191F0FD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36D71398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74178775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2649" w:type="dxa"/>
            <w:vAlign w:val="center"/>
            <w:hideMark/>
          </w:tcPr>
          <w:p w14:paraId="45B47A28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(X₁+X₂+X₃+X₄+X₅)/5</w:t>
            </w:r>
          </w:p>
        </w:tc>
      </w:tr>
      <w:tr w:rsidR="00F04785" w:rsidRPr="00CE176E" w14:paraId="26042D52" w14:textId="77777777" w:rsidTr="00F04785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3AEEDA03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Mechanikos veikimas</w:t>
            </w:r>
          </w:p>
        </w:tc>
        <w:tc>
          <w:tcPr>
            <w:tcW w:w="1104" w:type="dxa"/>
            <w:vAlign w:val="center"/>
            <w:hideMark/>
          </w:tcPr>
          <w:p w14:paraId="782E84C5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2BA8780C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79122F36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49AA1610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1D1D4FF0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2649" w:type="dxa"/>
            <w:vAlign w:val="center"/>
            <w:hideMark/>
          </w:tcPr>
          <w:p w14:paraId="089061CA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(X₁+X₂+X₃+X₄+X₅)/5</w:t>
            </w:r>
          </w:p>
        </w:tc>
      </w:tr>
      <w:tr w:rsidR="00F04785" w:rsidRPr="00CE176E" w14:paraId="683FEED4" w14:textId="77777777" w:rsidTr="00F04785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094B5957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Intonavimo ir registrų balansas</w:t>
            </w:r>
          </w:p>
        </w:tc>
        <w:tc>
          <w:tcPr>
            <w:tcW w:w="1104" w:type="dxa"/>
            <w:vAlign w:val="center"/>
            <w:hideMark/>
          </w:tcPr>
          <w:p w14:paraId="2AAF1B13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1AAE71C9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314FE33E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60CD9657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4A0D791F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2649" w:type="dxa"/>
            <w:vAlign w:val="center"/>
            <w:hideMark/>
          </w:tcPr>
          <w:p w14:paraId="01EC7B39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(X₁+X₂+X₃+X₄+X₅)/5</w:t>
            </w:r>
          </w:p>
        </w:tc>
      </w:tr>
      <w:tr w:rsidR="00F04785" w:rsidRPr="00CE176E" w14:paraId="57605743" w14:textId="77777777" w:rsidTr="00F04785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77BA32E6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Ergonomika ir apdailos kokybė</w:t>
            </w:r>
          </w:p>
        </w:tc>
        <w:tc>
          <w:tcPr>
            <w:tcW w:w="1104" w:type="dxa"/>
            <w:vAlign w:val="center"/>
            <w:hideMark/>
          </w:tcPr>
          <w:p w14:paraId="3D3FAA60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4E77F26D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A9C195C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0185CF7E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1104" w:type="dxa"/>
            <w:vAlign w:val="center"/>
            <w:hideMark/>
          </w:tcPr>
          <w:p w14:paraId="0575CBED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X</w:t>
            </w:r>
          </w:p>
        </w:tc>
        <w:tc>
          <w:tcPr>
            <w:tcW w:w="2649" w:type="dxa"/>
            <w:vAlign w:val="center"/>
            <w:hideMark/>
          </w:tcPr>
          <w:p w14:paraId="131CEA97" w14:textId="77777777" w:rsidR="00F04785" w:rsidRPr="00CE176E" w:rsidRDefault="00F04785" w:rsidP="00F04785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CE176E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(X₁+X₂+X₃+X₄+X₅)/5</w:t>
            </w:r>
          </w:p>
        </w:tc>
      </w:tr>
    </w:tbl>
    <w:p w14:paraId="142BEF81" w14:textId="77777777" w:rsidR="00F04785" w:rsidRPr="00CE176E" w:rsidRDefault="00F04785" w:rsidP="00F047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</w:p>
    <w:p w14:paraId="4E1227F3" w14:textId="77777777" w:rsidR="00F04785" w:rsidRPr="00CE176E" w:rsidRDefault="00F04785">
      <w:pPr>
        <w:rPr>
          <w:rFonts w:ascii="Times New Roman" w:eastAsiaTheme="majorEastAsia" w:hAnsi="Times New Roman" w:cs="Times New Roman"/>
          <w:b/>
          <w:bCs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sz w:val="24"/>
          <w:szCs w:val="24"/>
          <w:lang w:val="lt-LT"/>
        </w:rPr>
        <w:br w:type="page"/>
      </w:r>
    </w:p>
    <w:p w14:paraId="441F8B75" w14:textId="748FDCAF" w:rsidR="00F04785" w:rsidRPr="00CE176E" w:rsidRDefault="00000000" w:rsidP="00F04785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  <w:r w:rsidRPr="00CE176E">
        <w:rPr>
          <w:rFonts w:ascii="Times New Roman" w:hAnsi="Times New Roman" w:cs="Times New Roman"/>
          <w:color w:val="auto"/>
          <w:sz w:val="24"/>
          <w:szCs w:val="24"/>
          <w:lang w:val="lt-LT"/>
        </w:rPr>
        <w:lastRenderedPageBreak/>
        <w:br/>
      </w:r>
      <w:r w:rsidR="00F04785" w:rsidRPr="00CE176E"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  <w:t>4. EKONOMINIO NAUDINGUMO FORMULĖ</w:t>
      </w:r>
    </w:p>
    <w:p w14:paraId="0935E10C" w14:textId="77777777" w:rsidR="00F04785" w:rsidRPr="00CE176E" w:rsidRDefault="00F04785" w:rsidP="00F04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 = K + P</w:t>
      </w:r>
    </w:p>
    <w:p w14:paraId="73073F28" w14:textId="77777777" w:rsidR="00F04785" w:rsidRPr="00CE176E" w:rsidRDefault="00F04785" w:rsidP="00F04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kur:</w:t>
      </w:r>
    </w:p>
    <w:p w14:paraId="780ECB67" w14:textId="77777777" w:rsidR="00F04785" w:rsidRPr="00CE176E" w:rsidRDefault="00F04785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galutinis ekonominio naudingumo balas</w:t>
      </w:r>
    </w:p>
    <w:p w14:paraId="6A9E2195" w14:textId="77777777" w:rsidR="00F04785" w:rsidRPr="00CE176E" w:rsidRDefault="00F04785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kokybės balų suma:</w:t>
      </w:r>
    </w:p>
    <w:p w14:paraId="4F7B3203" w14:textId="77777777" w:rsidR="00F04785" w:rsidRPr="00CE176E" w:rsidRDefault="00F04785" w:rsidP="00F0478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 = (V₁ × 0.45) + (V₂ × 0.25) + (V₃ × 0.15) + (V₄ × 0.05)</w:t>
      </w:r>
    </w:p>
    <w:p w14:paraId="443A719C" w14:textId="77777777" w:rsidR="00F04785" w:rsidRPr="00CE176E" w:rsidRDefault="00F04785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kainos balas (</w:t>
      </w:r>
      <w:proofErr w:type="spellStart"/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maks</w:t>
      </w:r>
      <w:proofErr w:type="spellEnd"/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. 10 balų), skaičiuojamas:</w:t>
      </w:r>
    </w:p>
    <w:p w14:paraId="11254351" w14:textId="77777777" w:rsidR="00F04785" w:rsidRPr="00CE176E" w:rsidRDefault="00F04785" w:rsidP="00F0478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 = (</w:t>
      </w:r>
      <w:proofErr w:type="spellStart"/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M_min</w:t>
      </w:r>
      <w:proofErr w:type="spellEnd"/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/ M) × 10</w:t>
      </w:r>
    </w:p>
    <w:p w14:paraId="5D944581" w14:textId="77777777" w:rsidR="00F04785" w:rsidRPr="00CE176E" w:rsidRDefault="00F04785" w:rsidP="00F047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kur:</w:t>
      </w:r>
    </w:p>
    <w:p w14:paraId="1C3B3FDB" w14:textId="77777777" w:rsidR="00F04785" w:rsidRPr="00CE176E" w:rsidRDefault="00F04785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M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vertinamo tiekėjo pasiūlyta kaina</w:t>
      </w:r>
    </w:p>
    <w:p w14:paraId="280D6DCE" w14:textId="77777777" w:rsidR="00F04785" w:rsidRPr="00CE176E" w:rsidRDefault="00F04785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proofErr w:type="spellStart"/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M_min</w:t>
      </w:r>
      <w:proofErr w:type="spellEnd"/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mažiausia pasiūlyta kaina tarp visų tiekėjų</w:t>
      </w:r>
    </w:p>
    <w:p w14:paraId="5D565C88" w14:textId="77777777" w:rsidR="00CE176E" w:rsidRPr="00CE176E" w:rsidRDefault="00CE176E" w:rsidP="00F0478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DC39D3B" w14:textId="77777777" w:rsidR="00CE176E" w:rsidRPr="00CE176E" w:rsidRDefault="00CE176E" w:rsidP="00CE1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5. Minimalus pereinamasis balas</w:t>
      </w:r>
    </w:p>
    <w:p w14:paraId="0473DD45" w14:textId="77777777" w:rsidR="00CE176E" w:rsidRPr="00CE176E" w:rsidRDefault="00CE176E" w:rsidP="00CE1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Pasiūlymas bus vertinamas tik tuo atveju, jei bendra kokybės balų suma (K), apskaičiuota pagal formulę:</w:t>
      </w:r>
    </w:p>
    <w:p w14:paraId="6BFC44DB" w14:textId="77777777" w:rsidR="00CE176E" w:rsidRPr="00CE176E" w:rsidRDefault="00CE176E" w:rsidP="00CE1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K = (V₁ × 0.45) + (V₂ × 0.25) + (V₃ × 0.15) + (V₄ × 0.05)</w:t>
      </w:r>
    </w:p>
    <w:p w14:paraId="47EA6684" w14:textId="77777777" w:rsidR="00CE176E" w:rsidRPr="00CE176E" w:rsidRDefault="00CE176E" w:rsidP="00CE1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yra </w:t>
      </w: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ne mažesnė kaip 45 balai iš galimų 90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(t. y. </w:t>
      </w:r>
      <w:r w:rsidRPr="00CE176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ne mažiau kaip 50 % kokybės vertinimo balų</w:t>
      </w: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).</w:t>
      </w:r>
    </w:p>
    <w:p w14:paraId="066BB198" w14:textId="77777777" w:rsidR="00CE176E" w:rsidRPr="00CE176E" w:rsidRDefault="00CE176E" w:rsidP="00CE17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E176E">
        <w:rPr>
          <w:rFonts w:ascii="Times New Roman" w:eastAsia="Times New Roman" w:hAnsi="Times New Roman" w:cs="Times New Roman"/>
          <w:sz w:val="24"/>
          <w:szCs w:val="24"/>
          <w:lang w:val="lt-LT"/>
        </w:rPr>
        <w:t>Pasiūlymai, nesurinkę minimalaus pereinamojo balo, bus atmetami kaip neatitinkantys kokybės reikalavimų.</w:t>
      </w:r>
    </w:p>
    <w:p w14:paraId="537FA4D0" w14:textId="263A48FC" w:rsidR="00B461DC" w:rsidRPr="00CE176E" w:rsidRDefault="00B461DC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B461DC" w:rsidRPr="00CE176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5A51" w14:textId="77777777" w:rsidR="00DB4C49" w:rsidRDefault="00DB4C49" w:rsidP="00DB7BE5">
      <w:pPr>
        <w:spacing w:after="0" w:line="240" w:lineRule="auto"/>
      </w:pPr>
      <w:r>
        <w:separator/>
      </w:r>
    </w:p>
  </w:endnote>
  <w:endnote w:type="continuationSeparator" w:id="0">
    <w:p w14:paraId="25D73F56" w14:textId="77777777" w:rsidR="00DB4C49" w:rsidRDefault="00DB4C49" w:rsidP="00DB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AA899" w14:textId="77777777" w:rsidR="00DB4C49" w:rsidRDefault="00DB4C49" w:rsidP="00DB7BE5">
      <w:pPr>
        <w:spacing w:after="0" w:line="240" w:lineRule="auto"/>
      </w:pPr>
      <w:r>
        <w:separator/>
      </w:r>
    </w:p>
  </w:footnote>
  <w:footnote w:type="continuationSeparator" w:id="0">
    <w:p w14:paraId="71667E91" w14:textId="77777777" w:rsidR="00DB4C49" w:rsidRDefault="00DB4C49" w:rsidP="00DB7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33610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9FA955" w14:textId="1B92C553" w:rsidR="00DB7BE5" w:rsidRDefault="00DB7BE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04D68E" w14:textId="77777777" w:rsidR="00DB7BE5" w:rsidRDefault="00DB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80520B"/>
    <w:multiLevelType w:val="multilevel"/>
    <w:tmpl w:val="9018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735095"/>
    <w:multiLevelType w:val="multilevel"/>
    <w:tmpl w:val="6EB8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726906"/>
    <w:multiLevelType w:val="multilevel"/>
    <w:tmpl w:val="D5AC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8562931">
    <w:abstractNumId w:val="8"/>
  </w:num>
  <w:num w:numId="2" w16cid:durableId="1138064417">
    <w:abstractNumId w:val="6"/>
  </w:num>
  <w:num w:numId="3" w16cid:durableId="1867864738">
    <w:abstractNumId w:val="5"/>
  </w:num>
  <w:num w:numId="4" w16cid:durableId="1087530977">
    <w:abstractNumId w:val="4"/>
  </w:num>
  <w:num w:numId="5" w16cid:durableId="796490434">
    <w:abstractNumId w:val="7"/>
  </w:num>
  <w:num w:numId="6" w16cid:durableId="1315404483">
    <w:abstractNumId w:val="3"/>
  </w:num>
  <w:num w:numId="7" w16cid:durableId="546768060">
    <w:abstractNumId w:val="2"/>
  </w:num>
  <w:num w:numId="8" w16cid:durableId="161118536">
    <w:abstractNumId w:val="1"/>
  </w:num>
  <w:num w:numId="9" w16cid:durableId="209852551">
    <w:abstractNumId w:val="0"/>
  </w:num>
  <w:num w:numId="10" w16cid:durableId="7030461">
    <w:abstractNumId w:val="10"/>
  </w:num>
  <w:num w:numId="11" w16cid:durableId="545919067">
    <w:abstractNumId w:val="11"/>
  </w:num>
  <w:num w:numId="12" w16cid:durableId="18119464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2789"/>
    <w:rsid w:val="0015074B"/>
    <w:rsid w:val="001C7415"/>
    <w:rsid w:val="00245EDC"/>
    <w:rsid w:val="0029639D"/>
    <w:rsid w:val="00326F90"/>
    <w:rsid w:val="006126F4"/>
    <w:rsid w:val="007F5571"/>
    <w:rsid w:val="00AA1D8D"/>
    <w:rsid w:val="00B461DC"/>
    <w:rsid w:val="00B47730"/>
    <w:rsid w:val="00C1173E"/>
    <w:rsid w:val="00C5482A"/>
    <w:rsid w:val="00CB0664"/>
    <w:rsid w:val="00CB7505"/>
    <w:rsid w:val="00CE176E"/>
    <w:rsid w:val="00D11098"/>
    <w:rsid w:val="00DB4C49"/>
    <w:rsid w:val="00DB7BE5"/>
    <w:rsid w:val="00F04785"/>
    <w:rsid w:val="00F55B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8839C"/>
  <w14:defaultImageDpi w14:val="300"/>
  <w15:docId w15:val="{7F22A71D-E03E-4420-8A0E-41F70947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F04785"/>
    <w:pPr>
      <w:spacing w:before="100" w:beforeAutospacing="1" w:after="100" w:afterAutospacing="1" w:line="300" w:lineRule="auto"/>
      <w:ind w:firstLine="697"/>
      <w:jc w:val="both"/>
    </w:pPr>
    <w:rPr>
      <w:sz w:val="21"/>
      <w:szCs w:val="21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0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1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Agnė Balčytytė</cp:lastModifiedBy>
  <cp:revision>8</cp:revision>
  <dcterms:created xsi:type="dcterms:W3CDTF">2025-03-28T07:32:00Z</dcterms:created>
  <dcterms:modified xsi:type="dcterms:W3CDTF">2025-06-16T08:18:00Z</dcterms:modified>
  <cp:category/>
</cp:coreProperties>
</file>